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0812262" name="019db953-5192-7a6d-89a3-b5b99ce277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7419027" name="019db953-5192-7a6d-89a3-b5b99ce277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251226" name="019db954-8e22-76a3-bccb-f39ca6e2d2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465406" name="019db954-8e22-76a3-bccb-f39ca6e2d2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4815255" name="019db955-b832-79a7-9417-3b31e6f767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575493" name="019db955-b832-79a7-9417-3b31e6f767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